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 Schnur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86007" name="01a04777-f64f-7d51-98a7-b4477e29e7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726051" name="01a04777-f64f-7d51-98a7-b4477e29e75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8341106" name="01a04778-27f3-7bde-b2d5-1764bd8e53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8593324" name="01a04778-27f3-7bde-b2d5-1764bd8e536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0107737" name="01a048a2-39b8-7006-8d3a-3559a78e4b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902579" name="01a048a2-39b8-7006-8d3a-3559a78e4b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34458"/>
                  <wp:effectExtent l="0" t="0" r="0" b="0"/>
                  <wp:docPr id="1360270129" name="01a048a2-4ad2-72ed-8820-730f079094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4132574" name="01a048a2-4ad2-72ed-8820-730f079094d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34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